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C942E" w14:textId="77777777" w:rsidR="00360A9B" w:rsidRPr="005C3911" w:rsidRDefault="00000000">
      <w:pPr>
        <w:pStyle w:val="Tittel"/>
        <w:rPr>
          <w:color w:val="auto"/>
          <w:lang w:val="nb-NO"/>
        </w:rPr>
      </w:pPr>
      <w:r w:rsidRPr="005C3911">
        <w:rPr>
          <w:color w:val="auto"/>
          <w:lang w:val="nb-NO"/>
        </w:rPr>
        <w:t>MAL - CV og referanser</w:t>
      </w:r>
    </w:p>
    <w:p w14:paraId="4D9F72A5" w14:textId="77777777" w:rsidR="00360A9B" w:rsidRPr="005C3911" w:rsidRDefault="00000000">
      <w:pPr>
        <w:pStyle w:val="Overskrift1"/>
        <w:rPr>
          <w:color w:val="auto"/>
          <w:lang w:val="nb-NO"/>
        </w:rPr>
      </w:pPr>
      <w:r w:rsidRPr="005C3911">
        <w:rPr>
          <w:color w:val="auto"/>
          <w:lang w:val="nb-NO"/>
        </w:rPr>
        <w:t>1. CV (maks. 2 sider)</w:t>
      </w:r>
    </w:p>
    <w:p w14:paraId="78FE07E5" w14:textId="77777777" w:rsidR="00360A9B" w:rsidRPr="005C3911" w:rsidRDefault="00000000">
      <w:pPr>
        <w:rPr>
          <w:lang w:val="nb-NO"/>
        </w:rPr>
      </w:pPr>
      <w:r w:rsidRPr="005C3911">
        <w:rPr>
          <w:lang w:val="nb-NO"/>
        </w:rPr>
        <w:t>Navn:</w:t>
      </w:r>
      <w:r w:rsidRPr="005C3911">
        <w:rPr>
          <w:lang w:val="nb-NO"/>
        </w:rPr>
        <w:br/>
        <w:t>Rolle:</w:t>
      </w:r>
    </w:p>
    <w:p w14:paraId="4481C1DF" w14:textId="77777777" w:rsidR="00360A9B" w:rsidRPr="005C3911" w:rsidRDefault="00000000">
      <w:pPr>
        <w:pStyle w:val="Overskrift2"/>
        <w:rPr>
          <w:color w:val="auto"/>
          <w:lang w:val="nb-NO"/>
        </w:rPr>
      </w:pPr>
      <w:r w:rsidRPr="005C3911">
        <w:rPr>
          <w:color w:val="auto"/>
          <w:lang w:val="nb-NO"/>
        </w:rPr>
        <w:t>Kjernekompetanse relevant for oppdraget</w:t>
      </w:r>
    </w:p>
    <w:p w14:paraId="40F74E38" w14:textId="77777777" w:rsidR="00360A9B" w:rsidRPr="005C3911" w:rsidRDefault="00000000">
      <w:pPr>
        <w:rPr>
          <w:lang w:val="nb-NO"/>
        </w:rPr>
      </w:pPr>
      <w:r w:rsidRPr="005C3911">
        <w:rPr>
          <w:lang w:val="nb-NO"/>
        </w:rPr>
        <w:t>Kort beskrivelse/sammendrag av kjernekompetanse, inkl. erfaring.</w:t>
      </w:r>
    </w:p>
    <w:p w14:paraId="6A809BC0" w14:textId="77777777" w:rsidR="00360A9B" w:rsidRPr="005C3911" w:rsidRDefault="00000000">
      <w:pPr>
        <w:pStyle w:val="Overskrift2"/>
        <w:rPr>
          <w:color w:val="auto"/>
        </w:rPr>
      </w:pPr>
      <w:proofErr w:type="spellStart"/>
      <w:r w:rsidRPr="005C3911">
        <w:rPr>
          <w:color w:val="auto"/>
        </w:rPr>
        <w:t>Utdannelse</w:t>
      </w:r>
      <w:proofErr w:type="spellEnd"/>
    </w:p>
    <w:p w14:paraId="62E3F3AF" w14:textId="77777777" w:rsidR="00360A9B" w:rsidRPr="005C3911" w:rsidRDefault="00000000">
      <w:proofErr w:type="spellStart"/>
      <w:r w:rsidRPr="005C3911">
        <w:t>Formalutdannelse</w:t>
      </w:r>
      <w:proofErr w:type="spellEnd"/>
      <w:r w:rsidRPr="005C3911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360A9B" w:rsidRPr="005C3911" w14:paraId="0A629771" w14:textId="77777777">
        <w:tc>
          <w:tcPr>
            <w:tcW w:w="2160" w:type="dxa"/>
          </w:tcPr>
          <w:p w14:paraId="5E085FBB" w14:textId="77777777" w:rsidR="00360A9B" w:rsidRPr="005C3911" w:rsidRDefault="00000000">
            <w:r w:rsidRPr="005C3911">
              <w:t>Fra</w:t>
            </w:r>
          </w:p>
        </w:tc>
        <w:tc>
          <w:tcPr>
            <w:tcW w:w="2160" w:type="dxa"/>
          </w:tcPr>
          <w:p w14:paraId="024D7D00" w14:textId="77777777" w:rsidR="00360A9B" w:rsidRPr="005C3911" w:rsidRDefault="00000000">
            <w:r w:rsidRPr="005C3911">
              <w:t>Til</w:t>
            </w:r>
          </w:p>
        </w:tc>
        <w:tc>
          <w:tcPr>
            <w:tcW w:w="2160" w:type="dxa"/>
          </w:tcPr>
          <w:p w14:paraId="71C12A56" w14:textId="77777777" w:rsidR="00360A9B" w:rsidRPr="005C3911" w:rsidRDefault="00000000">
            <w:proofErr w:type="spellStart"/>
            <w:r w:rsidRPr="005C3911">
              <w:t>Institusjon</w:t>
            </w:r>
            <w:proofErr w:type="spellEnd"/>
          </w:p>
        </w:tc>
        <w:tc>
          <w:tcPr>
            <w:tcW w:w="2160" w:type="dxa"/>
          </w:tcPr>
          <w:p w14:paraId="1A820E12" w14:textId="77777777" w:rsidR="00360A9B" w:rsidRPr="005C3911" w:rsidRDefault="00000000">
            <w:r w:rsidRPr="005C3911">
              <w:t xml:space="preserve">Grad / </w:t>
            </w:r>
            <w:proofErr w:type="spellStart"/>
            <w:r w:rsidRPr="005C3911">
              <w:t>beskrivelse</w:t>
            </w:r>
            <w:proofErr w:type="spellEnd"/>
          </w:p>
        </w:tc>
      </w:tr>
      <w:tr w:rsidR="00360A9B" w:rsidRPr="005C3911" w14:paraId="1E8D1C35" w14:textId="77777777">
        <w:tc>
          <w:tcPr>
            <w:tcW w:w="2160" w:type="dxa"/>
          </w:tcPr>
          <w:p w14:paraId="035887CC" w14:textId="77777777" w:rsidR="00360A9B" w:rsidRPr="005C3911" w:rsidRDefault="00360A9B"/>
        </w:tc>
        <w:tc>
          <w:tcPr>
            <w:tcW w:w="2160" w:type="dxa"/>
          </w:tcPr>
          <w:p w14:paraId="765E43FF" w14:textId="77777777" w:rsidR="00360A9B" w:rsidRPr="005C3911" w:rsidRDefault="00360A9B"/>
        </w:tc>
        <w:tc>
          <w:tcPr>
            <w:tcW w:w="2160" w:type="dxa"/>
          </w:tcPr>
          <w:p w14:paraId="196371E5" w14:textId="77777777" w:rsidR="00360A9B" w:rsidRPr="005C3911" w:rsidRDefault="00360A9B"/>
        </w:tc>
        <w:tc>
          <w:tcPr>
            <w:tcW w:w="2160" w:type="dxa"/>
          </w:tcPr>
          <w:p w14:paraId="1715132B" w14:textId="77777777" w:rsidR="00360A9B" w:rsidRPr="005C3911" w:rsidRDefault="00360A9B"/>
        </w:tc>
      </w:tr>
      <w:tr w:rsidR="00360A9B" w:rsidRPr="005C3911" w14:paraId="1AB2B509" w14:textId="77777777">
        <w:tc>
          <w:tcPr>
            <w:tcW w:w="2160" w:type="dxa"/>
          </w:tcPr>
          <w:p w14:paraId="267FF0F3" w14:textId="77777777" w:rsidR="00360A9B" w:rsidRPr="005C3911" w:rsidRDefault="00360A9B"/>
        </w:tc>
        <w:tc>
          <w:tcPr>
            <w:tcW w:w="2160" w:type="dxa"/>
          </w:tcPr>
          <w:p w14:paraId="154B7000" w14:textId="77777777" w:rsidR="00360A9B" w:rsidRPr="005C3911" w:rsidRDefault="00360A9B"/>
        </w:tc>
        <w:tc>
          <w:tcPr>
            <w:tcW w:w="2160" w:type="dxa"/>
          </w:tcPr>
          <w:p w14:paraId="0A145BB0" w14:textId="77777777" w:rsidR="00360A9B" w:rsidRPr="005C3911" w:rsidRDefault="00360A9B"/>
        </w:tc>
        <w:tc>
          <w:tcPr>
            <w:tcW w:w="2160" w:type="dxa"/>
          </w:tcPr>
          <w:p w14:paraId="4A0E1E71" w14:textId="77777777" w:rsidR="00360A9B" w:rsidRPr="005C3911" w:rsidRDefault="00360A9B"/>
        </w:tc>
      </w:tr>
    </w:tbl>
    <w:p w14:paraId="54D7E7E5" w14:textId="77777777" w:rsidR="00360A9B" w:rsidRPr="005C3911" w:rsidRDefault="00000000">
      <w:pPr>
        <w:pStyle w:val="Overskrift2"/>
        <w:rPr>
          <w:color w:val="auto"/>
        </w:rPr>
      </w:pPr>
      <w:proofErr w:type="spellStart"/>
      <w:r w:rsidRPr="005C3911">
        <w:rPr>
          <w:color w:val="auto"/>
        </w:rPr>
        <w:t>Arbeidserfaring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16"/>
        <w:gridCol w:w="2129"/>
        <w:gridCol w:w="2198"/>
        <w:gridCol w:w="2313"/>
      </w:tblGrid>
      <w:tr w:rsidR="005C3911" w:rsidRPr="005C3911" w14:paraId="4B05BCF5" w14:textId="77777777" w:rsidTr="005C3911">
        <w:tc>
          <w:tcPr>
            <w:tcW w:w="2216" w:type="dxa"/>
          </w:tcPr>
          <w:p w14:paraId="58AA76AE" w14:textId="77777777" w:rsidR="005C3911" w:rsidRPr="005C3911" w:rsidRDefault="005C3911">
            <w:r w:rsidRPr="005C3911">
              <w:t>Fra</w:t>
            </w:r>
          </w:p>
        </w:tc>
        <w:tc>
          <w:tcPr>
            <w:tcW w:w="2129" w:type="dxa"/>
          </w:tcPr>
          <w:p w14:paraId="6E7B7295" w14:textId="77777777" w:rsidR="005C3911" w:rsidRPr="005C3911" w:rsidRDefault="005C3911"/>
        </w:tc>
        <w:tc>
          <w:tcPr>
            <w:tcW w:w="2198" w:type="dxa"/>
          </w:tcPr>
          <w:p w14:paraId="1E97CF40" w14:textId="323320BB" w:rsidR="005C3911" w:rsidRPr="005C3911" w:rsidRDefault="005C3911">
            <w:r w:rsidRPr="005C3911">
              <w:t>Til</w:t>
            </w:r>
          </w:p>
        </w:tc>
        <w:tc>
          <w:tcPr>
            <w:tcW w:w="2313" w:type="dxa"/>
          </w:tcPr>
          <w:p w14:paraId="40F67C27" w14:textId="77777777" w:rsidR="005C3911" w:rsidRPr="005C3911" w:rsidRDefault="005C3911">
            <w:r w:rsidRPr="005C3911">
              <w:t>Stilling</w:t>
            </w:r>
          </w:p>
        </w:tc>
      </w:tr>
      <w:tr w:rsidR="005C3911" w:rsidRPr="005C3911" w14:paraId="43EB752A" w14:textId="77777777" w:rsidTr="005C3911">
        <w:tc>
          <w:tcPr>
            <w:tcW w:w="2216" w:type="dxa"/>
          </w:tcPr>
          <w:p w14:paraId="362EE636" w14:textId="77777777" w:rsidR="005C3911" w:rsidRPr="005C3911" w:rsidRDefault="005C3911"/>
        </w:tc>
        <w:tc>
          <w:tcPr>
            <w:tcW w:w="2129" w:type="dxa"/>
          </w:tcPr>
          <w:p w14:paraId="247240BB" w14:textId="77777777" w:rsidR="005C3911" w:rsidRPr="005C3911" w:rsidRDefault="005C3911"/>
        </w:tc>
        <w:tc>
          <w:tcPr>
            <w:tcW w:w="2198" w:type="dxa"/>
          </w:tcPr>
          <w:p w14:paraId="40426BFA" w14:textId="10E7B75E" w:rsidR="005C3911" w:rsidRPr="005C3911" w:rsidRDefault="005C3911"/>
        </w:tc>
        <w:tc>
          <w:tcPr>
            <w:tcW w:w="2313" w:type="dxa"/>
          </w:tcPr>
          <w:p w14:paraId="4F351ECD" w14:textId="77777777" w:rsidR="005C3911" w:rsidRPr="005C3911" w:rsidRDefault="005C3911"/>
        </w:tc>
      </w:tr>
      <w:tr w:rsidR="005C3911" w:rsidRPr="005C3911" w14:paraId="6C966283" w14:textId="77777777" w:rsidTr="005C3911">
        <w:tc>
          <w:tcPr>
            <w:tcW w:w="2216" w:type="dxa"/>
          </w:tcPr>
          <w:p w14:paraId="3AFAAC2B" w14:textId="77777777" w:rsidR="005C3911" w:rsidRPr="005C3911" w:rsidRDefault="005C3911"/>
        </w:tc>
        <w:tc>
          <w:tcPr>
            <w:tcW w:w="2129" w:type="dxa"/>
          </w:tcPr>
          <w:p w14:paraId="3D490C2F" w14:textId="77777777" w:rsidR="005C3911" w:rsidRPr="005C3911" w:rsidRDefault="005C3911"/>
        </w:tc>
        <w:tc>
          <w:tcPr>
            <w:tcW w:w="2198" w:type="dxa"/>
          </w:tcPr>
          <w:p w14:paraId="3DABB447" w14:textId="4E2A0685" w:rsidR="005C3911" w:rsidRPr="005C3911" w:rsidRDefault="005C3911"/>
        </w:tc>
        <w:tc>
          <w:tcPr>
            <w:tcW w:w="2313" w:type="dxa"/>
          </w:tcPr>
          <w:p w14:paraId="7F2FECA5" w14:textId="77777777" w:rsidR="005C3911" w:rsidRPr="005C3911" w:rsidRDefault="005C3911"/>
        </w:tc>
      </w:tr>
    </w:tbl>
    <w:p w14:paraId="604E1D12" w14:textId="77777777" w:rsidR="00360A9B" w:rsidRPr="005C3911" w:rsidRDefault="00000000">
      <w:pPr>
        <w:pStyle w:val="Overskrift1"/>
        <w:rPr>
          <w:color w:val="auto"/>
        </w:rPr>
      </w:pPr>
      <w:proofErr w:type="spellStart"/>
      <w:r w:rsidRPr="005C3911">
        <w:rPr>
          <w:color w:val="auto"/>
        </w:rPr>
        <w:t>Referanseprosjekter</w:t>
      </w:r>
      <w:proofErr w:type="spellEnd"/>
    </w:p>
    <w:p w14:paraId="2FBE2185" w14:textId="1FF6493C" w:rsidR="00360A9B" w:rsidRPr="005C3911" w:rsidRDefault="00000000">
      <w:pPr>
        <w:rPr>
          <w:lang w:val="nb-NO"/>
        </w:rPr>
      </w:pPr>
      <w:r w:rsidRPr="005C3911">
        <w:rPr>
          <w:lang w:val="nb-NO"/>
        </w:rPr>
        <w:t>Inntil 3 prosjekter – én boks per prosjekt.</w:t>
      </w:r>
      <w:r w:rsidR="005C3911" w:rsidRPr="005C3911">
        <w:rPr>
          <w:lang w:val="nb-NO"/>
        </w:rPr>
        <w:t xml:space="preserve"> Maks 1 side per referanseprosjekt</w:t>
      </w:r>
    </w:p>
    <w:p w14:paraId="2C18A6F6" w14:textId="77777777" w:rsidR="00360A9B" w:rsidRPr="00476253" w:rsidRDefault="00000000">
      <w:pPr>
        <w:pStyle w:val="Overskrift2"/>
        <w:rPr>
          <w:color w:val="auto"/>
          <w:lang w:val="nb-NO"/>
        </w:rPr>
      </w:pPr>
      <w:r w:rsidRPr="00476253">
        <w:rPr>
          <w:color w:val="auto"/>
          <w:lang w:val="nb-NO"/>
        </w:rPr>
        <w:t>Referanseprosjekt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360A9B" w:rsidRPr="005C3911" w14:paraId="3B8613AB" w14:textId="77777777">
        <w:tc>
          <w:tcPr>
            <w:tcW w:w="4320" w:type="dxa"/>
          </w:tcPr>
          <w:p w14:paraId="48C9F552" w14:textId="77777777" w:rsidR="00360A9B" w:rsidRPr="005C3911" w:rsidRDefault="00000000">
            <w:proofErr w:type="spellStart"/>
            <w:r w:rsidRPr="005C3911">
              <w:t>Prosjektnavn</w:t>
            </w:r>
            <w:proofErr w:type="spellEnd"/>
            <w:r w:rsidRPr="005C3911">
              <w:t>/</w:t>
            </w:r>
            <w:proofErr w:type="spellStart"/>
            <w:r w:rsidRPr="005C3911">
              <w:t>oppdrag</w:t>
            </w:r>
            <w:proofErr w:type="spellEnd"/>
          </w:p>
        </w:tc>
        <w:tc>
          <w:tcPr>
            <w:tcW w:w="4320" w:type="dxa"/>
          </w:tcPr>
          <w:p w14:paraId="06D52F59" w14:textId="77777777" w:rsidR="00360A9B" w:rsidRPr="005C3911" w:rsidRDefault="00360A9B"/>
        </w:tc>
      </w:tr>
      <w:tr w:rsidR="00360A9B" w:rsidRPr="005C3911" w14:paraId="268C4AE8" w14:textId="77777777">
        <w:tc>
          <w:tcPr>
            <w:tcW w:w="4320" w:type="dxa"/>
          </w:tcPr>
          <w:p w14:paraId="21AD52A7" w14:textId="77777777" w:rsidR="00360A9B" w:rsidRPr="005C3911" w:rsidRDefault="00000000">
            <w:proofErr w:type="spellStart"/>
            <w:r w:rsidRPr="005C3911">
              <w:t>Oppdragsgiver</w:t>
            </w:r>
            <w:proofErr w:type="spellEnd"/>
          </w:p>
        </w:tc>
        <w:tc>
          <w:tcPr>
            <w:tcW w:w="4320" w:type="dxa"/>
          </w:tcPr>
          <w:p w14:paraId="114887BE" w14:textId="77777777" w:rsidR="00360A9B" w:rsidRPr="005C3911" w:rsidRDefault="00360A9B"/>
        </w:tc>
      </w:tr>
      <w:tr w:rsidR="00360A9B" w:rsidRPr="00476253" w14:paraId="36FB759E" w14:textId="77777777">
        <w:tc>
          <w:tcPr>
            <w:tcW w:w="4320" w:type="dxa"/>
          </w:tcPr>
          <w:p w14:paraId="6F2279AD" w14:textId="6C63B227" w:rsidR="00360A9B" w:rsidRPr="00476253" w:rsidRDefault="00476253">
            <w:pPr>
              <w:rPr>
                <w:lang w:val="nb-NO"/>
              </w:rPr>
            </w:pPr>
            <w:r>
              <w:rPr>
                <w:lang w:val="nb-NO"/>
              </w:rPr>
              <w:t>P</w:t>
            </w:r>
            <w:r w:rsidRPr="00476253">
              <w:rPr>
                <w:lang w:val="nb-NO"/>
              </w:rPr>
              <w:t>rosjektets størrelse, prosjektkostnad inkl. byggearbeid</w:t>
            </w:r>
          </w:p>
        </w:tc>
        <w:tc>
          <w:tcPr>
            <w:tcW w:w="4320" w:type="dxa"/>
          </w:tcPr>
          <w:p w14:paraId="18A2C20F" w14:textId="77777777" w:rsidR="00360A9B" w:rsidRPr="00476253" w:rsidRDefault="00360A9B">
            <w:pPr>
              <w:rPr>
                <w:lang w:val="nb-NO"/>
              </w:rPr>
            </w:pPr>
          </w:p>
        </w:tc>
      </w:tr>
      <w:tr w:rsidR="00360A9B" w:rsidRPr="00476253" w14:paraId="381ADBC0" w14:textId="77777777">
        <w:tc>
          <w:tcPr>
            <w:tcW w:w="4320" w:type="dxa"/>
          </w:tcPr>
          <w:p w14:paraId="67DC02C4" w14:textId="2E07F3EB" w:rsidR="00360A9B" w:rsidRPr="005C3911" w:rsidRDefault="00476253">
            <w:pPr>
              <w:rPr>
                <w:lang w:val="nb-NO"/>
              </w:rPr>
            </w:pPr>
            <w:r>
              <w:rPr>
                <w:lang w:val="nb-NO"/>
              </w:rPr>
              <w:t>T</w:t>
            </w:r>
            <w:r w:rsidRPr="00476253">
              <w:rPr>
                <w:lang w:val="nb-NO"/>
              </w:rPr>
              <w:t>ype bygg og oppdragets innhold</w:t>
            </w:r>
          </w:p>
        </w:tc>
        <w:tc>
          <w:tcPr>
            <w:tcW w:w="4320" w:type="dxa"/>
          </w:tcPr>
          <w:p w14:paraId="7E630745" w14:textId="77777777" w:rsidR="00360A9B" w:rsidRPr="005C3911" w:rsidRDefault="00360A9B">
            <w:pPr>
              <w:rPr>
                <w:lang w:val="nb-NO"/>
              </w:rPr>
            </w:pPr>
          </w:p>
        </w:tc>
      </w:tr>
      <w:tr w:rsidR="00360A9B" w:rsidRPr="00476253" w14:paraId="0B694D76" w14:textId="77777777">
        <w:tc>
          <w:tcPr>
            <w:tcW w:w="4320" w:type="dxa"/>
          </w:tcPr>
          <w:p w14:paraId="796D2DFD" w14:textId="302F4D50" w:rsidR="00360A9B" w:rsidRPr="00476253" w:rsidRDefault="00476253">
            <w:pPr>
              <w:rPr>
                <w:lang w:val="nb-NO"/>
              </w:rPr>
            </w:pPr>
            <w:r>
              <w:rPr>
                <w:lang w:val="nb-NO"/>
              </w:rPr>
              <w:t>O</w:t>
            </w:r>
            <w:r w:rsidRPr="00476253">
              <w:rPr>
                <w:lang w:val="nb-NO"/>
              </w:rPr>
              <w:t>ppstartstidpunkt og ferdigstillelsestidspunkt (år)/hvis ikke ferdigstilt - hvor man er i prosjektet</w:t>
            </w:r>
          </w:p>
        </w:tc>
        <w:tc>
          <w:tcPr>
            <w:tcW w:w="4320" w:type="dxa"/>
          </w:tcPr>
          <w:p w14:paraId="6C8A298F" w14:textId="77777777" w:rsidR="00360A9B" w:rsidRPr="00476253" w:rsidRDefault="00360A9B">
            <w:pPr>
              <w:rPr>
                <w:lang w:val="nb-NO"/>
              </w:rPr>
            </w:pPr>
          </w:p>
        </w:tc>
      </w:tr>
      <w:tr w:rsidR="00360A9B" w:rsidRPr="00476253" w14:paraId="28F5EDD8" w14:textId="77777777">
        <w:tc>
          <w:tcPr>
            <w:tcW w:w="4320" w:type="dxa"/>
          </w:tcPr>
          <w:p w14:paraId="61CD5ABE" w14:textId="52683894" w:rsidR="00360A9B" w:rsidRPr="00476253" w:rsidRDefault="00476253">
            <w:pPr>
              <w:rPr>
                <w:lang w:val="nb-NO"/>
              </w:rPr>
            </w:pPr>
            <w:r>
              <w:rPr>
                <w:lang w:val="nb-NO"/>
              </w:rPr>
              <w:t>H</w:t>
            </w:r>
            <w:r w:rsidRPr="00476253">
              <w:rPr>
                <w:lang w:val="nb-NO"/>
              </w:rPr>
              <w:t>vilken fase(r) prosjektet er/var i når kandidat var med</w:t>
            </w:r>
          </w:p>
        </w:tc>
        <w:tc>
          <w:tcPr>
            <w:tcW w:w="4320" w:type="dxa"/>
          </w:tcPr>
          <w:p w14:paraId="1E1F11AD" w14:textId="77777777" w:rsidR="00360A9B" w:rsidRPr="00476253" w:rsidRDefault="00360A9B">
            <w:pPr>
              <w:rPr>
                <w:lang w:val="nb-NO"/>
              </w:rPr>
            </w:pPr>
          </w:p>
        </w:tc>
      </w:tr>
      <w:tr w:rsidR="00476253" w:rsidRPr="00476253" w14:paraId="7A6972D7" w14:textId="77777777">
        <w:tc>
          <w:tcPr>
            <w:tcW w:w="4320" w:type="dxa"/>
          </w:tcPr>
          <w:p w14:paraId="44BBA87C" w14:textId="63EDF4FB" w:rsidR="00476253" w:rsidRDefault="00476253">
            <w:pPr>
              <w:rPr>
                <w:lang w:val="nb-NO"/>
              </w:rPr>
            </w:pPr>
            <w:r>
              <w:rPr>
                <w:lang w:val="nb-NO"/>
              </w:rPr>
              <w:t>O</w:t>
            </w:r>
            <w:r w:rsidRPr="00476253">
              <w:rPr>
                <w:lang w:val="nb-NO"/>
              </w:rPr>
              <w:t xml:space="preserve">ppdragets kontraktsverdiverdi eks </w:t>
            </w:r>
            <w:proofErr w:type="spellStart"/>
            <w:r w:rsidRPr="00476253">
              <w:rPr>
                <w:lang w:val="nb-NO"/>
              </w:rPr>
              <w:t>mva</w:t>
            </w:r>
            <w:proofErr w:type="spellEnd"/>
          </w:p>
        </w:tc>
        <w:tc>
          <w:tcPr>
            <w:tcW w:w="4320" w:type="dxa"/>
          </w:tcPr>
          <w:p w14:paraId="6E3B77A2" w14:textId="77777777" w:rsidR="00476253" w:rsidRPr="00476253" w:rsidRDefault="00476253">
            <w:pPr>
              <w:rPr>
                <w:lang w:val="nb-NO"/>
              </w:rPr>
            </w:pPr>
          </w:p>
        </w:tc>
      </w:tr>
      <w:tr w:rsidR="00360A9B" w:rsidRPr="00476253" w14:paraId="622C0E4C" w14:textId="77777777">
        <w:tc>
          <w:tcPr>
            <w:tcW w:w="4320" w:type="dxa"/>
          </w:tcPr>
          <w:p w14:paraId="7DB242B1" w14:textId="742265E4" w:rsidR="00360A9B" w:rsidRPr="005C3911" w:rsidRDefault="005C3911">
            <w:pPr>
              <w:rPr>
                <w:lang w:val="nb-NO"/>
              </w:rPr>
            </w:pPr>
            <w:r w:rsidRPr="005C3911">
              <w:rPr>
                <w:lang w:val="nb-NO"/>
              </w:rPr>
              <w:t xml:space="preserve">Kandidatens rolle </w:t>
            </w:r>
            <w:r w:rsidR="00476253">
              <w:rPr>
                <w:lang w:val="nb-NO"/>
              </w:rPr>
              <w:t xml:space="preserve">og oppgaver samt </w:t>
            </w:r>
            <w:r w:rsidRPr="005C3911">
              <w:rPr>
                <w:lang w:val="nb-NO"/>
              </w:rPr>
              <w:t>antall utførte timer</w:t>
            </w:r>
            <w:r w:rsidR="00476253">
              <w:rPr>
                <w:lang w:val="nb-NO"/>
              </w:rPr>
              <w:t xml:space="preserve"> </w:t>
            </w:r>
          </w:p>
        </w:tc>
        <w:tc>
          <w:tcPr>
            <w:tcW w:w="4320" w:type="dxa"/>
          </w:tcPr>
          <w:p w14:paraId="3AB58E97" w14:textId="77777777" w:rsidR="00360A9B" w:rsidRPr="005C3911" w:rsidRDefault="00360A9B">
            <w:pPr>
              <w:rPr>
                <w:lang w:val="nb-NO"/>
              </w:rPr>
            </w:pPr>
          </w:p>
        </w:tc>
      </w:tr>
      <w:tr w:rsidR="00360A9B" w:rsidRPr="005C3911" w14:paraId="5F409896" w14:textId="77777777">
        <w:tc>
          <w:tcPr>
            <w:tcW w:w="4320" w:type="dxa"/>
          </w:tcPr>
          <w:p w14:paraId="4F2D5279" w14:textId="77777777" w:rsidR="00360A9B" w:rsidRPr="005C3911" w:rsidRDefault="00000000">
            <w:proofErr w:type="spellStart"/>
            <w:r w:rsidRPr="005C3911">
              <w:t>Overføringsverdi</w:t>
            </w:r>
            <w:proofErr w:type="spellEnd"/>
            <w:r w:rsidRPr="005C3911">
              <w:t xml:space="preserve"> </w:t>
            </w:r>
            <w:proofErr w:type="spellStart"/>
            <w:r w:rsidRPr="005C3911">
              <w:t>til</w:t>
            </w:r>
            <w:proofErr w:type="spellEnd"/>
            <w:r w:rsidRPr="005C3911">
              <w:t xml:space="preserve"> </w:t>
            </w:r>
            <w:proofErr w:type="spellStart"/>
            <w:r w:rsidRPr="005C3911">
              <w:t>kontrakt</w:t>
            </w:r>
            <w:proofErr w:type="spellEnd"/>
          </w:p>
        </w:tc>
        <w:tc>
          <w:tcPr>
            <w:tcW w:w="4320" w:type="dxa"/>
          </w:tcPr>
          <w:p w14:paraId="18C1D622" w14:textId="77777777" w:rsidR="00360A9B" w:rsidRPr="005C3911" w:rsidRDefault="00360A9B"/>
        </w:tc>
      </w:tr>
    </w:tbl>
    <w:p w14:paraId="459538E1" w14:textId="4779EF28" w:rsidR="00476253" w:rsidRPr="00476253" w:rsidRDefault="00476253" w:rsidP="00476253">
      <w:pPr>
        <w:pStyle w:val="Overskrift2"/>
        <w:rPr>
          <w:color w:val="auto"/>
          <w:lang w:val="nb-NO"/>
        </w:rPr>
      </w:pPr>
      <w:r w:rsidRPr="00476253">
        <w:rPr>
          <w:color w:val="auto"/>
          <w:lang w:val="nb-NO"/>
        </w:rPr>
        <w:t xml:space="preserve">Referanseprosjekt </w:t>
      </w:r>
      <w:r>
        <w:rPr>
          <w:color w:val="auto"/>
          <w:lang w:val="nb-NO"/>
        </w:rPr>
        <w:t>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476253" w:rsidRPr="005C3911" w14:paraId="6E5F1A16" w14:textId="77777777" w:rsidTr="00B119F4">
        <w:tc>
          <w:tcPr>
            <w:tcW w:w="4320" w:type="dxa"/>
          </w:tcPr>
          <w:p w14:paraId="08B3FCC3" w14:textId="77777777" w:rsidR="00476253" w:rsidRPr="005C3911" w:rsidRDefault="00476253" w:rsidP="00B119F4">
            <w:proofErr w:type="spellStart"/>
            <w:r w:rsidRPr="005C3911">
              <w:t>Prosjektnavn</w:t>
            </w:r>
            <w:proofErr w:type="spellEnd"/>
            <w:r w:rsidRPr="005C3911">
              <w:t>/</w:t>
            </w:r>
            <w:proofErr w:type="spellStart"/>
            <w:r w:rsidRPr="005C3911">
              <w:t>oppdrag</w:t>
            </w:r>
            <w:proofErr w:type="spellEnd"/>
          </w:p>
        </w:tc>
        <w:tc>
          <w:tcPr>
            <w:tcW w:w="4320" w:type="dxa"/>
          </w:tcPr>
          <w:p w14:paraId="7BF48354" w14:textId="77777777" w:rsidR="00476253" w:rsidRPr="005C3911" w:rsidRDefault="00476253" w:rsidP="00B119F4"/>
        </w:tc>
      </w:tr>
      <w:tr w:rsidR="00476253" w:rsidRPr="005C3911" w14:paraId="369814D5" w14:textId="77777777" w:rsidTr="00B119F4">
        <w:tc>
          <w:tcPr>
            <w:tcW w:w="4320" w:type="dxa"/>
          </w:tcPr>
          <w:p w14:paraId="51789F79" w14:textId="77777777" w:rsidR="00476253" w:rsidRPr="005C3911" w:rsidRDefault="00476253" w:rsidP="00B119F4">
            <w:proofErr w:type="spellStart"/>
            <w:r w:rsidRPr="005C3911">
              <w:t>Oppdragsgiver</w:t>
            </w:r>
            <w:proofErr w:type="spellEnd"/>
          </w:p>
        </w:tc>
        <w:tc>
          <w:tcPr>
            <w:tcW w:w="4320" w:type="dxa"/>
          </w:tcPr>
          <w:p w14:paraId="1B8ACAF0" w14:textId="77777777" w:rsidR="00476253" w:rsidRPr="005C3911" w:rsidRDefault="00476253" w:rsidP="00B119F4"/>
        </w:tc>
      </w:tr>
      <w:tr w:rsidR="00476253" w:rsidRPr="00476253" w14:paraId="00A67107" w14:textId="77777777" w:rsidTr="00B119F4">
        <w:tc>
          <w:tcPr>
            <w:tcW w:w="4320" w:type="dxa"/>
          </w:tcPr>
          <w:p w14:paraId="0363F956" w14:textId="77777777" w:rsidR="00476253" w:rsidRP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P</w:t>
            </w:r>
            <w:r w:rsidRPr="00476253">
              <w:rPr>
                <w:lang w:val="nb-NO"/>
              </w:rPr>
              <w:t>rosjektets størrelse, prosjektkostnad inkl. byggearbeid</w:t>
            </w:r>
          </w:p>
        </w:tc>
        <w:tc>
          <w:tcPr>
            <w:tcW w:w="4320" w:type="dxa"/>
          </w:tcPr>
          <w:p w14:paraId="2D61166F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7F1E412E" w14:textId="77777777" w:rsidTr="00B119F4">
        <w:tc>
          <w:tcPr>
            <w:tcW w:w="4320" w:type="dxa"/>
          </w:tcPr>
          <w:p w14:paraId="0C4ABEB6" w14:textId="77777777" w:rsidR="00476253" w:rsidRPr="005C3911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T</w:t>
            </w:r>
            <w:r w:rsidRPr="00476253">
              <w:rPr>
                <w:lang w:val="nb-NO"/>
              </w:rPr>
              <w:t>ype bygg og oppdragets innhold</w:t>
            </w:r>
          </w:p>
        </w:tc>
        <w:tc>
          <w:tcPr>
            <w:tcW w:w="4320" w:type="dxa"/>
          </w:tcPr>
          <w:p w14:paraId="2A830331" w14:textId="77777777" w:rsidR="00476253" w:rsidRPr="005C3911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018BEA70" w14:textId="77777777" w:rsidTr="00B119F4">
        <w:tc>
          <w:tcPr>
            <w:tcW w:w="4320" w:type="dxa"/>
          </w:tcPr>
          <w:p w14:paraId="46B78A1E" w14:textId="77777777" w:rsidR="00476253" w:rsidRP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O</w:t>
            </w:r>
            <w:r w:rsidRPr="00476253">
              <w:rPr>
                <w:lang w:val="nb-NO"/>
              </w:rPr>
              <w:t>ppstartstidpunkt og ferdigstillelsestidspunkt (år)/hvis ikke ferdigstilt - hvor man er i prosjektet</w:t>
            </w:r>
          </w:p>
        </w:tc>
        <w:tc>
          <w:tcPr>
            <w:tcW w:w="4320" w:type="dxa"/>
          </w:tcPr>
          <w:p w14:paraId="0A3A81A2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5161FF7C" w14:textId="77777777" w:rsidTr="00B119F4">
        <w:tc>
          <w:tcPr>
            <w:tcW w:w="4320" w:type="dxa"/>
          </w:tcPr>
          <w:p w14:paraId="6FAD8235" w14:textId="77777777" w:rsidR="00476253" w:rsidRP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H</w:t>
            </w:r>
            <w:r w:rsidRPr="00476253">
              <w:rPr>
                <w:lang w:val="nb-NO"/>
              </w:rPr>
              <w:t>vilken fase(r) prosjektet er/var i når kandidat var med</w:t>
            </w:r>
          </w:p>
        </w:tc>
        <w:tc>
          <w:tcPr>
            <w:tcW w:w="4320" w:type="dxa"/>
          </w:tcPr>
          <w:p w14:paraId="6E691BF2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43ED5FF4" w14:textId="77777777" w:rsidTr="00B119F4">
        <w:tc>
          <w:tcPr>
            <w:tcW w:w="4320" w:type="dxa"/>
          </w:tcPr>
          <w:p w14:paraId="37931988" w14:textId="77777777" w:rsid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O</w:t>
            </w:r>
            <w:r w:rsidRPr="00476253">
              <w:rPr>
                <w:lang w:val="nb-NO"/>
              </w:rPr>
              <w:t xml:space="preserve">ppdragets kontraktsverdiverdi eks </w:t>
            </w:r>
            <w:proofErr w:type="spellStart"/>
            <w:r w:rsidRPr="00476253">
              <w:rPr>
                <w:lang w:val="nb-NO"/>
              </w:rPr>
              <w:t>mva</w:t>
            </w:r>
            <w:proofErr w:type="spellEnd"/>
          </w:p>
        </w:tc>
        <w:tc>
          <w:tcPr>
            <w:tcW w:w="4320" w:type="dxa"/>
          </w:tcPr>
          <w:p w14:paraId="214735F3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75AEE09C" w14:textId="77777777" w:rsidTr="00B119F4">
        <w:tc>
          <w:tcPr>
            <w:tcW w:w="4320" w:type="dxa"/>
          </w:tcPr>
          <w:p w14:paraId="0486E1B8" w14:textId="77777777" w:rsidR="00476253" w:rsidRPr="005C3911" w:rsidRDefault="00476253" w:rsidP="00B119F4">
            <w:pPr>
              <w:rPr>
                <w:lang w:val="nb-NO"/>
              </w:rPr>
            </w:pPr>
            <w:r w:rsidRPr="005C3911">
              <w:rPr>
                <w:lang w:val="nb-NO"/>
              </w:rPr>
              <w:t xml:space="preserve">Kandidatens rolle </w:t>
            </w:r>
            <w:r>
              <w:rPr>
                <w:lang w:val="nb-NO"/>
              </w:rPr>
              <w:t xml:space="preserve">og oppgaver samt </w:t>
            </w:r>
            <w:r w:rsidRPr="005C3911">
              <w:rPr>
                <w:lang w:val="nb-NO"/>
              </w:rPr>
              <w:t>antall utførte timer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4320" w:type="dxa"/>
          </w:tcPr>
          <w:p w14:paraId="458E0DA9" w14:textId="77777777" w:rsidR="00476253" w:rsidRPr="005C3911" w:rsidRDefault="00476253" w:rsidP="00B119F4">
            <w:pPr>
              <w:rPr>
                <w:lang w:val="nb-NO"/>
              </w:rPr>
            </w:pPr>
          </w:p>
        </w:tc>
      </w:tr>
      <w:tr w:rsidR="00476253" w:rsidRPr="005C3911" w14:paraId="6291FB6F" w14:textId="77777777" w:rsidTr="00B119F4">
        <w:tc>
          <w:tcPr>
            <w:tcW w:w="4320" w:type="dxa"/>
          </w:tcPr>
          <w:p w14:paraId="50EBC72B" w14:textId="77777777" w:rsidR="00476253" w:rsidRPr="005C3911" w:rsidRDefault="00476253" w:rsidP="00B119F4">
            <w:proofErr w:type="spellStart"/>
            <w:r w:rsidRPr="005C3911">
              <w:t>Overføringsverdi</w:t>
            </w:r>
            <w:proofErr w:type="spellEnd"/>
            <w:r w:rsidRPr="005C3911">
              <w:t xml:space="preserve"> </w:t>
            </w:r>
            <w:proofErr w:type="spellStart"/>
            <w:r w:rsidRPr="005C3911">
              <w:t>til</w:t>
            </w:r>
            <w:proofErr w:type="spellEnd"/>
            <w:r w:rsidRPr="005C3911">
              <w:t xml:space="preserve"> </w:t>
            </w:r>
            <w:proofErr w:type="spellStart"/>
            <w:r w:rsidRPr="005C3911">
              <w:t>kontrakt</w:t>
            </w:r>
            <w:proofErr w:type="spellEnd"/>
          </w:p>
        </w:tc>
        <w:tc>
          <w:tcPr>
            <w:tcW w:w="4320" w:type="dxa"/>
          </w:tcPr>
          <w:p w14:paraId="00449843" w14:textId="77777777" w:rsidR="00476253" w:rsidRPr="005C3911" w:rsidRDefault="00476253" w:rsidP="00B119F4"/>
        </w:tc>
      </w:tr>
    </w:tbl>
    <w:p w14:paraId="7B25870D" w14:textId="0DCDA17A" w:rsidR="00476253" w:rsidRPr="00476253" w:rsidRDefault="00476253" w:rsidP="00476253">
      <w:pPr>
        <w:pStyle w:val="Overskrift2"/>
        <w:rPr>
          <w:color w:val="auto"/>
          <w:lang w:val="nb-NO"/>
        </w:rPr>
      </w:pPr>
      <w:r w:rsidRPr="00476253">
        <w:rPr>
          <w:color w:val="auto"/>
          <w:lang w:val="nb-NO"/>
        </w:rPr>
        <w:t xml:space="preserve">Referanseprosjekt </w:t>
      </w:r>
      <w:r>
        <w:rPr>
          <w:color w:val="auto"/>
          <w:lang w:val="nb-NO"/>
        </w:rPr>
        <w:t>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476253" w:rsidRPr="005C3911" w14:paraId="6BE5B870" w14:textId="77777777" w:rsidTr="00B119F4">
        <w:tc>
          <w:tcPr>
            <w:tcW w:w="4320" w:type="dxa"/>
          </w:tcPr>
          <w:p w14:paraId="69BB0A70" w14:textId="77777777" w:rsidR="00476253" w:rsidRPr="005C3911" w:rsidRDefault="00476253" w:rsidP="00B119F4">
            <w:proofErr w:type="spellStart"/>
            <w:r w:rsidRPr="005C3911">
              <w:t>Prosjektnavn</w:t>
            </w:r>
            <w:proofErr w:type="spellEnd"/>
            <w:r w:rsidRPr="005C3911">
              <w:t>/</w:t>
            </w:r>
            <w:proofErr w:type="spellStart"/>
            <w:r w:rsidRPr="005C3911">
              <w:t>oppdrag</w:t>
            </w:r>
            <w:proofErr w:type="spellEnd"/>
          </w:p>
        </w:tc>
        <w:tc>
          <w:tcPr>
            <w:tcW w:w="4320" w:type="dxa"/>
          </w:tcPr>
          <w:p w14:paraId="478C4952" w14:textId="77777777" w:rsidR="00476253" w:rsidRPr="005C3911" w:rsidRDefault="00476253" w:rsidP="00B119F4"/>
        </w:tc>
      </w:tr>
      <w:tr w:rsidR="00476253" w:rsidRPr="005C3911" w14:paraId="1E034967" w14:textId="77777777" w:rsidTr="00B119F4">
        <w:tc>
          <w:tcPr>
            <w:tcW w:w="4320" w:type="dxa"/>
          </w:tcPr>
          <w:p w14:paraId="66E17EDF" w14:textId="77777777" w:rsidR="00476253" w:rsidRPr="005C3911" w:rsidRDefault="00476253" w:rsidP="00B119F4">
            <w:proofErr w:type="spellStart"/>
            <w:r w:rsidRPr="005C3911">
              <w:t>Oppdragsgiver</w:t>
            </w:r>
            <w:proofErr w:type="spellEnd"/>
          </w:p>
        </w:tc>
        <w:tc>
          <w:tcPr>
            <w:tcW w:w="4320" w:type="dxa"/>
          </w:tcPr>
          <w:p w14:paraId="73CD1749" w14:textId="77777777" w:rsidR="00476253" w:rsidRPr="005C3911" w:rsidRDefault="00476253" w:rsidP="00B119F4"/>
        </w:tc>
      </w:tr>
      <w:tr w:rsidR="00476253" w:rsidRPr="00476253" w14:paraId="2EA38814" w14:textId="77777777" w:rsidTr="00B119F4">
        <w:tc>
          <w:tcPr>
            <w:tcW w:w="4320" w:type="dxa"/>
          </w:tcPr>
          <w:p w14:paraId="7F23ADE2" w14:textId="77777777" w:rsidR="00476253" w:rsidRP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P</w:t>
            </w:r>
            <w:r w:rsidRPr="00476253">
              <w:rPr>
                <w:lang w:val="nb-NO"/>
              </w:rPr>
              <w:t>rosjektets størrelse, prosjektkostnad inkl. byggearbeid</w:t>
            </w:r>
          </w:p>
        </w:tc>
        <w:tc>
          <w:tcPr>
            <w:tcW w:w="4320" w:type="dxa"/>
          </w:tcPr>
          <w:p w14:paraId="16D2C385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29DE18EE" w14:textId="77777777" w:rsidTr="00B119F4">
        <w:tc>
          <w:tcPr>
            <w:tcW w:w="4320" w:type="dxa"/>
          </w:tcPr>
          <w:p w14:paraId="52A83B09" w14:textId="77777777" w:rsidR="00476253" w:rsidRPr="005C3911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T</w:t>
            </w:r>
            <w:r w:rsidRPr="00476253">
              <w:rPr>
                <w:lang w:val="nb-NO"/>
              </w:rPr>
              <w:t>ype bygg og oppdragets innhold</w:t>
            </w:r>
          </w:p>
        </w:tc>
        <w:tc>
          <w:tcPr>
            <w:tcW w:w="4320" w:type="dxa"/>
          </w:tcPr>
          <w:p w14:paraId="1AEDA4F5" w14:textId="77777777" w:rsidR="00476253" w:rsidRPr="005C3911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25EEE395" w14:textId="77777777" w:rsidTr="00B119F4">
        <w:tc>
          <w:tcPr>
            <w:tcW w:w="4320" w:type="dxa"/>
          </w:tcPr>
          <w:p w14:paraId="486F38B4" w14:textId="77777777" w:rsidR="00476253" w:rsidRP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O</w:t>
            </w:r>
            <w:r w:rsidRPr="00476253">
              <w:rPr>
                <w:lang w:val="nb-NO"/>
              </w:rPr>
              <w:t>ppstartstidpunkt og ferdigstillelsestidspunkt (år)/hvis ikke ferdigstilt - hvor man er i prosjektet</w:t>
            </w:r>
          </w:p>
        </w:tc>
        <w:tc>
          <w:tcPr>
            <w:tcW w:w="4320" w:type="dxa"/>
          </w:tcPr>
          <w:p w14:paraId="6DDF2DDA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010F32AD" w14:textId="77777777" w:rsidTr="00B119F4">
        <w:tc>
          <w:tcPr>
            <w:tcW w:w="4320" w:type="dxa"/>
          </w:tcPr>
          <w:p w14:paraId="589D8772" w14:textId="77777777" w:rsidR="00476253" w:rsidRP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H</w:t>
            </w:r>
            <w:r w:rsidRPr="00476253">
              <w:rPr>
                <w:lang w:val="nb-NO"/>
              </w:rPr>
              <w:t>vilken fase(r) prosjektet er/var i når kandidat var med</w:t>
            </w:r>
          </w:p>
        </w:tc>
        <w:tc>
          <w:tcPr>
            <w:tcW w:w="4320" w:type="dxa"/>
          </w:tcPr>
          <w:p w14:paraId="2E6202B9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57A0E0EC" w14:textId="77777777" w:rsidTr="00B119F4">
        <w:tc>
          <w:tcPr>
            <w:tcW w:w="4320" w:type="dxa"/>
          </w:tcPr>
          <w:p w14:paraId="3F17C48E" w14:textId="77777777" w:rsidR="00476253" w:rsidRDefault="00476253" w:rsidP="00B119F4">
            <w:pPr>
              <w:rPr>
                <w:lang w:val="nb-NO"/>
              </w:rPr>
            </w:pPr>
            <w:r>
              <w:rPr>
                <w:lang w:val="nb-NO"/>
              </w:rPr>
              <w:t>O</w:t>
            </w:r>
            <w:r w:rsidRPr="00476253">
              <w:rPr>
                <w:lang w:val="nb-NO"/>
              </w:rPr>
              <w:t xml:space="preserve">ppdragets kontraktsverdiverdi eks </w:t>
            </w:r>
            <w:proofErr w:type="spellStart"/>
            <w:r w:rsidRPr="00476253">
              <w:rPr>
                <w:lang w:val="nb-NO"/>
              </w:rPr>
              <w:t>mva</w:t>
            </w:r>
            <w:proofErr w:type="spellEnd"/>
          </w:p>
        </w:tc>
        <w:tc>
          <w:tcPr>
            <w:tcW w:w="4320" w:type="dxa"/>
          </w:tcPr>
          <w:p w14:paraId="0DDC4DC9" w14:textId="77777777" w:rsidR="00476253" w:rsidRPr="00476253" w:rsidRDefault="00476253" w:rsidP="00B119F4">
            <w:pPr>
              <w:rPr>
                <w:lang w:val="nb-NO"/>
              </w:rPr>
            </w:pPr>
          </w:p>
        </w:tc>
      </w:tr>
      <w:tr w:rsidR="00476253" w:rsidRPr="00476253" w14:paraId="083B0713" w14:textId="77777777" w:rsidTr="00B119F4">
        <w:tc>
          <w:tcPr>
            <w:tcW w:w="4320" w:type="dxa"/>
          </w:tcPr>
          <w:p w14:paraId="51E1B3D2" w14:textId="77777777" w:rsidR="00476253" w:rsidRPr="005C3911" w:rsidRDefault="00476253" w:rsidP="00B119F4">
            <w:pPr>
              <w:rPr>
                <w:lang w:val="nb-NO"/>
              </w:rPr>
            </w:pPr>
            <w:r w:rsidRPr="005C3911">
              <w:rPr>
                <w:lang w:val="nb-NO"/>
              </w:rPr>
              <w:t xml:space="preserve">Kandidatens rolle </w:t>
            </w:r>
            <w:r>
              <w:rPr>
                <w:lang w:val="nb-NO"/>
              </w:rPr>
              <w:t xml:space="preserve">og oppgaver samt </w:t>
            </w:r>
            <w:r w:rsidRPr="005C3911">
              <w:rPr>
                <w:lang w:val="nb-NO"/>
              </w:rPr>
              <w:t>antall utførte timer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4320" w:type="dxa"/>
          </w:tcPr>
          <w:p w14:paraId="5ABC6351" w14:textId="77777777" w:rsidR="00476253" w:rsidRPr="005C3911" w:rsidRDefault="00476253" w:rsidP="00B119F4">
            <w:pPr>
              <w:rPr>
                <w:lang w:val="nb-NO"/>
              </w:rPr>
            </w:pPr>
          </w:p>
        </w:tc>
      </w:tr>
      <w:tr w:rsidR="00476253" w:rsidRPr="005C3911" w14:paraId="4E07C3D2" w14:textId="77777777" w:rsidTr="00B119F4">
        <w:tc>
          <w:tcPr>
            <w:tcW w:w="4320" w:type="dxa"/>
          </w:tcPr>
          <w:p w14:paraId="5B8B25EA" w14:textId="77777777" w:rsidR="00476253" w:rsidRPr="005C3911" w:rsidRDefault="00476253" w:rsidP="00B119F4">
            <w:proofErr w:type="spellStart"/>
            <w:r w:rsidRPr="005C3911">
              <w:t>Overføringsverdi</w:t>
            </w:r>
            <w:proofErr w:type="spellEnd"/>
            <w:r w:rsidRPr="005C3911">
              <w:t xml:space="preserve"> </w:t>
            </w:r>
            <w:proofErr w:type="spellStart"/>
            <w:r w:rsidRPr="005C3911">
              <w:t>til</w:t>
            </w:r>
            <w:proofErr w:type="spellEnd"/>
            <w:r w:rsidRPr="005C3911">
              <w:t xml:space="preserve"> </w:t>
            </w:r>
            <w:proofErr w:type="spellStart"/>
            <w:r w:rsidRPr="005C3911">
              <w:t>kontrakt</w:t>
            </w:r>
            <w:proofErr w:type="spellEnd"/>
          </w:p>
        </w:tc>
        <w:tc>
          <w:tcPr>
            <w:tcW w:w="4320" w:type="dxa"/>
          </w:tcPr>
          <w:p w14:paraId="043A5CD3" w14:textId="77777777" w:rsidR="00476253" w:rsidRPr="005C3911" w:rsidRDefault="00476253" w:rsidP="00B119F4"/>
        </w:tc>
      </w:tr>
    </w:tbl>
    <w:p w14:paraId="55EB895D" w14:textId="77777777" w:rsidR="004A0405" w:rsidRDefault="004A0405" w:rsidP="00476253">
      <w:pPr>
        <w:pStyle w:val="Overskrift2"/>
      </w:pPr>
    </w:p>
    <w:sectPr w:rsidR="004A040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8411015">
    <w:abstractNumId w:val="8"/>
  </w:num>
  <w:num w:numId="2" w16cid:durableId="1692074898">
    <w:abstractNumId w:val="6"/>
  </w:num>
  <w:num w:numId="3" w16cid:durableId="545533109">
    <w:abstractNumId w:val="5"/>
  </w:num>
  <w:num w:numId="4" w16cid:durableId="1610819496">
    <w:abstractNumId w:val="4"/>
  </w:num>
  <w:num w:numId="5" w16cid:durableId="42024586">
    <w:abstractNumId w:val="7"/>
  </w:num>
  <w:num w:numId="6" w16cid:durableId="1449396691">
    <w:abstractNumId w:val="3"/>
  </w:num>
  <w:num w:numId="7" w16cid:durableId="2038384979">
    <w:abstractNumId w:val="2"/>
  </w:num>
  <w:num w:numId="8" w16cid:durableId="91514178">
    <w:abstractNumId w:val="1"/>
  </w:num>
  <w:num w:numId="9" w16cid:durableId="82800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0A9B"/>
    <w:rsid w:val="00476253"/>
    <w:rsid w:val="004A0405"/>
    <w:rsid w:val="004C6702"/>
    <w:rsid w:val="005C3911"/>
    <w:rsid w:val="00AA1D8D"/>
    <w:rsid w:val="00B47730"/>
    <w:rsid w:val="00CB0664"/>
    <w:rsid w:val="00EB5DD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204CE"/>
  <w14:defaultImageDpi w14:val="300"/>
  <w15:docId w15:val="{001A56C2-FA11-48A2-83C1-9141B5DE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160E7-E9DD-47A1-88BE-9B704D441F11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0CC94E34-93D7-4AE5-B293-A8E90DCCF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C754E-B4A6-4AEC-888C-F20DE7F02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1532</Characters>
  <Application>Microsoft Office Word</Application>
  <DocSecurity>0</DocSecurity>
  <Lines>153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Myhre, Olav</cp:lastModifiedBy>
  <cp:revision>4</cp:revision>
  <dcterms:created xsi:type="dcterms:W3CDTF">2013-12-23T23:15:00Z</dcterms:created>
  <dcterms:modified xsi:type="dcterms:W3CDTF">2026-06-01T10:54:00Z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</Properties>
</file>